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eastAsia="仿宋"/>
        </w:rPr>
      </w:pPr>
      <w:bookmarkStart w:id="0" w:name="_GoBack"/>
      <w:bookmarkEnd w:id="0"/>
      <w:r>
        <w:rPr>
          <w:rFonts w:ascii="Times New Roman" w:hAnsi="Times New Roman" w:eastAsia="仿宋"/>
          <w:b/>
          <w:color w:val="1B3A5C"/>
          <w:sz w:val="48"/>
        </w:rPr>
        <w:t>学 案</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eastAsia="仿宋"/>
        </w:rPr>
      </w:pPr>
      <w:r>
        <w:rPr>
          <w:rFonts w:ascii="Times New Roman" w:hAnsi="Times New Roman" w:eastAsia="仿宋"/>
          <w:color w:val="177E89"/>
          <w:sz w:val="24"/>
        </w:rPr>
        <w:t>This Week in the World · 本周世界热点阅读（配套课件使用）</w:t>
      </w:r>
    </w:p>
    <w:p>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eastAsia="仿宋"/>
        </w:rPr>
      </w:pPr>
      <w:r>
        <w:rPr>
          <w:rFonts w:ascii="Times New Roman" w:hAnsi="Times New Roman" w:eastAsia="仿宋"/>
          <w:color w:val="555555"/>
          <w:sz w:val="20"/>
        </w:rPr>
        <w:t>姓名：__________　班级：__________　日期：__________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30"/>
        </w:rPr>
        <w:t>PART 01 广西洪水救援　Drones to the Rescue! — Floods Hit Guangxi</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主题语境：人与自然 ｜ 子主题：自然灾害与防灾减灾（科技救灾） ｜ 来源：改编自 CGTN（2026-07-08） ｜ 难度：Intermediate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26"/>
        </w:rPr>
        <w:t>【阅读材料】</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Typhoon Maysak, the first typhoon to make landfall in China in 2026, brought record-breaking rainfall to Guangxi in early July. The floods affected more than 375,000 people, and at least 130,000 residents were evacuated. In Yunbiao Town, the entire area was submerged. Roads became rivers, leaving 15,000 people trapped.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But help came from the sky. A drone rescue team traveled over 1,700 kilometers to reach the disaster zone. Their heavy-lift drones — each with a carrying capacity of 100 kilograms — hoisted stranded residents off flooded rooftops. Meanwhile, Wing Loong UAVs were dispatched to restore mobile phone signals in cut-off areas, allowing trapped residents to call for help.</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On the ground, the government sent 1,372 firefighters, 270 vehicles, and 140 boats. The central government allocated 100 million yuan ($14.7M) for emergency relief. An AI system tracked the typhoon's path and rainfall in real time. From AI forecasting to drone rescues, technology became a lifeline in the flood.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20"/>
        </w:rPr>
        <w:t>中文导读：广西洪水：台风麦莎引发破纪录暴雨，无人机与 AI 成为救灾生命线。</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26"/>
        </w:rPr>
        <w:t>第一步　语篇填空（语法填空改编）</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阅读上文，在横线处填入所给单词的适当形式（每空一词）。</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 Typhoon Maysak, the first typhoon ________ (make) landfall in China in 2026, brought record-breaking rainfall to Guangxi.</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2. The floods affected more than 375,000 people, and at least 130,000 residents ________ (evacuate).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3. In Yunbiao Town, the entire area ________ (submerge).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4. Roads became rivers, leaving 15,000 people ________ (trap).</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5. A drone rescue team ________ (travel) over 1,700 kilometers to reach the disaster zone.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6. Their heavy-lift drones hoisted stranded residents off flooded ________ (roof).</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7. Wing Loong UAVs ________ (dispatch) to restore mobile phone signals in cut-off areas.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8. The central government ________ (allocate) 100 million yuan for emergency relief.</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9. An AI system ________ (track) the typhoon's path and rainfall in real time.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10. From AI forecasting to drone rescues, technology ________ (become) a lifeline in the flood.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26"/>
        </w:rPr>
        <w:t>第二步　词汇学习区</w:t>
      </w:r>
    </w:p>
    <w:tbl>
      <w:tblPr>
        <w:tblStyle w:val="36"/>
        <w:tblW w:w="8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4"/>
        <w:gridCol w:w="1067"/>
        <w:gridCol w:w="1707"/>
        <w:gridCol w:w="2645"/>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单词 / 短语</w:t>
            </w:r>
          </w:p>
        </w:tc>
        <w:tc>
          <w:tcPr>
            <w:tcW w:w="1067"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词性</w:t>
            </w:r>
          </w:p>
        </w:tc>
        <w:tc>
          <w:tcPr>
            <w:tcW w:w="1707"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中文释义</w:t>
            </w:r>
          </w:p>
        </w:tc>
        <w:tc>
          <w:tcPr>
            <w:tcW w:w="2645"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原文例句</w:t>
            </w:r>
          </w:p>
        </w:tc>
        <w:tc>
          <w:tcPr>
            <w:tcW w:w="1683"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我的笔记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record-breaking</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破纪录的</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record-breaking rainfall</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submerge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淹没，沉入水中</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the entire town was submerged</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stranded</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被困的</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15,000 residents stranded</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hoist</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吊起，拉起</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hoisted residents off rooftops</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dispatch</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调遣，派遣</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dispatched Wing Loong UAVs</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allocate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拨款，分配</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allocated 100 million yuan</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lifeline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生命线，救命绳</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technology became a lifeline</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4"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deploy</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部署，调动</w:t>
            </w:r>
          </w:p>
        </w:tc>
        <w:tc>
          <w:tcPr>
            <w:tcW w:w="264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deployed an AI system</w:t>
            </w:r>
          </w:p>
        </w:tc>
        <w:tc>
          <w:tcPr>
            <w:tcW w:w="168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bl>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26"/>
        </w:rPr>
        <w:t>第三步　长难句分析区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1"/>
        </w:rPr>
        <w:t>原句：Typhoon Maysak, the first typhoon to make landfall in China in 2026, brought record-breaking rainfall to Guangxi in early July.</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我的分析（主干 / 修饰成分 / 从句）：</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18"/>
        </w:rPr>
        <w:t>参考：主干：Typhoon Maysak brought rainfall.（主+谓+宾） ① 同位语 the first typhoon to make landfall in China in 2026 解释说明 Maysak； ② 其中 to make landfall 为不定式短语作后置定语，修饰 the first typhoon； ③ record-breaking 为复合形容词（n.+v.-ing），作前置定语修饰 rainfall。</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C0392B"/>
          <w:sz w:val="26"/>
        </w:rPr>
        <w:t>第四步　翻译练习区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A. 英译中</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Technology — from heavy-lift drones to AI — became a lifeline in the flood.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我的译文：______________________________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B. 中译英</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台风麦莎是 2026 年首个登陆中国的台风，带来了破纪录的降雨。</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近 13 万居民被疏散，1.5 万人被困在屋顶上。</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b/>
          <w:color w:val="177E89"/>
          <w:sz w:val="30"/>
        </w:rPr>
      </w:pP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b/>
          <w:color w:val="177E89"/>
          <w:sz w:val="30"/>
        </w:rPr>
      </w:pP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b/>
          <w:color w:val="177E89"/>
          <w:sz w:val="30"/>
        </w:rPr>
      </w:pP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30"/>
        </w:rPr>
        <w:t>PART 02 超强台风巴威　Super Typhoon Bavi — A Monster Storm</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主题语境：人与自然 ｜ 子主题：极端天气与气候变化 ｜ 来源：改编自 news.com.au &amp; Global Times（2026-07-13） ｜ 难度：Intermediate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26"/>
        </w:rPr>
        <w:t>【阅读材料】</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Typhoon Bavi, once a super typhoon with winds exceeding 200 km/h, made landfall in Zhejiang Province on the night of July 11. Nearly two million people were evacuated — one of the largest typhoon evacuations in recent memory. The storm had already lashed northern Taiwan and Japan's Okinawa islands, toppling trees and cutting power to tens of thousands of households.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Bavi's size was staggering. Its cloud shield stretched over 1,300 kilometers across the Pacific. In Zhejiang's Yueqing city, firefighters cleared more than 1,300 uprooted trees. Streets in Wenzhou, a city of nearly 10 million people, were submerged in floodwaters. More than 300 flights in Zhejiang and 684 in Shanghai were cancelled. "The core impact zone experienced fierce winds and heavy rain," reported state TV.</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After landfall, Bavi weakened but continued north, bringing torrential rain to over ten provinces — including Beijing, where 100,000+ people were evacuated. Scientists warn that warmer oceans are making tropical storms more intense. Oceans saw their hottest June on record. Bavi may not be the last monster storm this season.</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20"/>
        </w:rPr>
        <w:t>中文导读：超强台风巴威登陆浙江，近 200 万人疏散，科学家警示气候变暖。</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26"/>
        </w:rPr>
        <w:t>第一步　语篇填空（语法填空改编）</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阅读上文，在横线处填入所给单词的适当形式（每空一词）。</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 Typhoon Bavi, once a super typhoon with winds ________ (exceed) 200 km/h, made landfall in Zhejiang.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2. Nearly two million people ________ (evacuate) — one of the largest typhoon evacuations.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3. The storm had already ________ (lash) northern Taiwan and Japan's Okinawa islands.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4. ...toppling trees and ________ (cut) power to tens of thousands of households.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5. Its cloud shield ________ (stretch) over 1,300 kilometers across the Pacific.</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6. In Zhejiang's Yueqing city, firefighters ________ (clear) more than 1,300 uprooted trees.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7. After landfall, Bavi ________ (weaken) but continued north.</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8. ...bringing torrential rain to over ten provinces, ________ (include) Beijing.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9. Scientists warn that warmer oceans ________ (make) tropical storms more intense.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10. Oceans saw their hottest June on record. Bavi may not ________ (be) the last monster storm.</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26"/>
        </w:rPr>
        <w:t>第二步　词汇学习区</w:t>
      </w:r>
    </w:p>
    <w:tbl>
      <w:tblPr>
        <w:tblStyle w:val="36"/>
        <w:tblW w:w="8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067"/>
        <w:gridCol w:w="1701"/>
        <w:gridCol w:w="2649"/>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单词 / 短语</w:t>
            </w:r>
          </w:p>
        </w:tc>
        <w:tc>
          <w:tcPr>
            <w:tcW w:w="1067"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词性</w:t>
            </w:r>
          </w:p>
        </w:tc>
        <w:tc>
          <w:tcPr>
            <w:tcW w:w="1701"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中文释义</w:t>
            </w:r>
          </w:p>
        </w:tc>
        <w:tc>
          <w:tcPr>
            <w:tcW w:w="2649"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原文例句</w:t>
            </w:r>
          </w:p>
        </w:tc>
        <w:tc>
          <w:tcPr>
            <w:tcW w:w="1676"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我的笔记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make landfall</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 phr.</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登陆</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made landfall in Zhejiang</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evacuate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疏散，撤离</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nearly 2 million evacuated</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lash</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猛烈击打，抽打</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the storm lashed Taiwan</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staggering</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惊人的</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Bavi's size was staggering</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uproot</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连根拔起</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1,300 uprooted trees</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torrential</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倾盆的，汹涌的</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torrential rain</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downgrade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降级</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downgraded to severe storm</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63"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intense</w:t>
            </w:r>
          </w:p>
        </w:tc>
        <w:tc>
          <w:tcPr>
            <w:tcW w:w="1067"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701"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剧烈的，强烈的</w:t>
            </w:r>
          </w:p>
        </w:tc>
        <w:tc>
          <w:tcPr>
            <w:tcW w:w="2649"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storms more intense</w:t>
            </w:r>
          </w:p>
        </w:tc>
        <w:tc>
          <w:tcPr>
            <w:tcW w:w="167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bl>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26"/>
        </w:rPr>
        <w:t>第三步　长难句分析区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1"/>
        </w:rPr>
        <w:t>原句：After landfall, Bavi weakened but continued north, bringing torrential rain to over ten provinces — including Beijing, where 100,000+ people were evacuated.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我的分析（主干 / 修饰成分 / 从句）：</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18"/>
        </w:rPr>
        <w:t>参考：主干：Bavi weakened but continued.（并列谓语） ① After landfall 为时间状语； ② bringing torrential rain ... 为现在分词短语作结果状语； ③ including Beijing 为介词短语作后置定语，修饰 provinces； ④ where 100,000+ people were evacuated 为定语从句，修饰 Beijing。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177E89"/>
          <w:sz w:val="26"/>
        </w:rPr>
        <w:t>第四步　翻译练习区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A. 英译中</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Bavi's size was staggering. Its cloud shield stretched over 1,300 kilometers across the Pacific.</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我的译文：______________________________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B. 中译英</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近 200 万人被疏散，这是近年来规模最大的台风疏散之一。</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科学家警告，更温暖的海洋正让热带风暴变得更加猛烈。</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b/>
          <w:color w:val="8E44AD"/>
          <w:sz w:val="30"/>
        </w:rPr>
      </w:pP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b/>
          <w:color w:val="8E44AD"/>
          <w:sz w:val="30"/>
        </w:rPr>
      </w:pP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30"/>
        </w:rPr>
        <w:t>PART 03 泰勒的世纪婚礼　A Love Story for the Ages — Taylor Swift's Wedding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主题语境：人与社会 ｜ 子主题：名人文化与社会责任（慈善） ｜ 来源：改编自 CBS News（2026-07-04） ｜ 难度：Intermediate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26"/>
        </w:rPr>
        <w:t>【阅读材料】</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On July 3, 2026, Taylor Swift and NFL star Travis Kelce celebrated their wedding at Madison Square Garden in New York City — a venue where Swift once performed eight sold-out Eras Tour shows. The iconic arena was transformed into a "secret garden" with peach-colored drapes and thousands of flowers. Around 1,000 guests attended, including Hugh Grant, Ethan Hawke, and a who's-who of music and sports stars.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Comedian Adam Sandler officiated the ceremony, which had no traditional bridesmaids or groomsmen. Swift's brother Austin served as "Man of Honor," while Kelce's brother Jason was the best man. The bride wore a Dior Haute Couture dress, and the couple wrote their own vows — described by guests as "emotional" and "charming." Swift's aunt said: "They cried, and they laughed and they danced."</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2"/>
        </w:rPr>
        <w:t>Security was extraordinarily tight. All guests had their phones collected at the door and signed NDAs. Streets around MSG were closed for three days, and 135 NYPD officers were assigned to the venue. When the ceremony ended, the jumbotron outside lit up with "JUST&amp;T MARRIED!" and the Empire State Building glowed blue. Most remarkably, the couple donated $26 million to 20 charities before the wedding — a gift bigger than the celebration itself.</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20"/>
        </w:rPr>
        <w:t>中文导读：泰勒与凯尔西在麦迪逊广场花园完婚，婚前捐出 2600 万美元做慈善。</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26"/>
        </w:rPr>
        <w:t>第一步　语篇填空（语法填空改编）</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阅读上文，在横线处填入所给单词的适当形式（每空一词）。</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 On July 3, 2026, Taylor Swift and NFL star Travis Kelce ________ (celebrate) their wedding at MSG.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2. The iconic arena ________ (transform) into a 'secret garden' with peach-colored drapes.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3. Around 1,000 guests ________ (attend), including Hugh Grant and Ethan Hawke.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4. Comedian Adam Sandler ________ (officiate) the ceremony, which had no bridesmaids.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5. Swift's brother Austin ________ (serve) as 'Man of Honor.'</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6. The bride ________ (wear) a Dior Haute Couture dress.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7. The couple ________ (write) their own vows — 'emotional' and 'charming.'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8. All guests had their phones ________ (collect) at the door and signed NDAs.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9. ...135 NYPD officers ________ (assign) to the venue.</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10. Most remarkably, the couple ________ (donate) $26 million to 20 charities before the wedding.</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26"/>
        </w:rPr>
        <w:t>第二步　词汇学习区</w:t>
      </w:r>
    </w:p>
    <w:tbl>
      <w:tblPr>
        <w:tblStyle w:val="36"/>
        <w:tblW w:w="8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1062"/>
        <w:gridCol w:w="1685"/>
        <w:gridCol w:w="2656"/>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单词 / 短语</w:t>
            </w:r>
          </w:p>
        </w:tc>
        <w:tc>
          <w:tcPr>
            <w:tcW w:w="1062"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词性</w:t>
            </w:r>
          </w:p>
        </w:tc>
        <w:tc>
          <w:tcPr>
            <w:tcW w:w="1685"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中文释义</w:t>
            </w:r>
          </w:p>
        </w:tc>
        <w:tc>
          <w:tcPr>
            <w:tcW w:w="2656"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原文例句</w:t>
            </w:r>
          </w:p>
        </w:tc>
        <w:tc>
          <w:tcPr>
            <w:tcW w:w="1658" w:type="dxa"/>
            <w:shd w:val="clear" w:color="auto" w:fill="1B3A5C"/>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FFFFFF"/>
                <w:sz w:val="19"/>
              </w:rPr>
              <w:t>我的笔记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sold-out</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adj.</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售罄的</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eight sold-out shows</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officiate</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主持（仪式）</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Adam Sandler officiated</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vows</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誓言，誓词</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wrote their own vows</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extraordinarily</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adv.</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非常地</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extraordinarily tight</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NDA</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保密协议</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signed NDAs</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jumbotron</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n.</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巨型显示屏</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the jumbotron lit up</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donate</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v.</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捐赠</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donated $26 million</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remarkably</w:t>
            </w:r>
          </w:p>
        </w:tc>
        <w:tc>
          <w:tcPr>
            <w:tcW w:w="1062"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adv.</w:t>
            </w:r>
          </w:p>
        </w:tc>
        <w:tc>
          <w:tcPr>
            <w:tcW w:w="1685"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显著地，显然地</w:t>
            </w:r>
          </w:p>
        </w:tc>
        <w:tc>
          <w:tcPr>
            <w:tcW w:w="2656"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color w:val="222222"/>
                <w:sz w:val="19"/>
              </w:rPr>
              <w:t>most remarkably…</w:t>
            </w:r>
          </w:p>
        </w:tc>
        <w:tc>
          <w:tcPr>
            <w:tcW w:w="1658" w:type="dxa"/>
          </w:tcPr>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p>
        </w:tc>
      </w:tr>
    </w:tbl>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26"/>
        </w:rPr>
        <w:t>第三步　长难句分析区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1"/>
        </w:rPr>
        <w:t>原句：On July 3, 2026, Taylor Swift and NFL star Travis Kelce celebrated their wedding at Madison Square Garden in New York City — a venue where Swift once performed eight sold-out Eras Tour shows.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0"/>
        </w:rPr>
        <w:t>我的分析（主干 / 修饰成分 / 从句）：</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18"/>
        </w:rPr>
        <w:t>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color w:val="555555"/>
          <w:sz w:val="18"/>
        </w:rPr>
        <w:t>参考：主干：Taylor Swift and Travis Kelce celebrated their wedding.（并列主语 + 谓语 + 宾语） ① On July 3, 2026 为时间状语；at Madison Square Garden ... 为地点状语； ② a venue where ... 为同位语，解释 MSG； ③ where Swift once performed ... 为定语从句修饰 venue； ④ sold-out 为复合形容词作前置定语修饰 shows。</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color w:val="8E44AD"/>
          <w:sz w:val="26"/>
        </w:rPr>
        <w:t>第四步　翻译练习区</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A. 英译中</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Most remarkably, the couple donated $26 million to 20 charities before the wedding — a gift bigger than the celebration itself.</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我的译文：______________________________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i w:val="0"/>
          <w:color w:val="222222"/>
          <w:sz w:val="22"/>
        </w:rPr>
        <w:t>B. 中译英</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场馆被改造成一座『秘密花园』，到处是桃花色的帷幔与成千上万朵鲜花。</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222222"/>
          <w:sz w:val="21"/>
        </w:rPr>
        <w:t>所有嘉宾进门时手机被收走，并签署了保密协议。</w:t>
      </w:r>
    </w:p>
    <w:p>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仿宋"/>
        </w:rPr>
      </w:pPr>
      <w:r>
        <w:rPr>
          <w:rFonts w:ascii="Times New Roman" w:hAnsi="Times New Roman" w:eastAsia="仿宋"/>
          <w:b w:val="0"/>
          <w:i w:val="0"/>
          <w:color w:val="555555"/>
          <w:sz w:val="20"/>
        </w:rPr>
        <w:t>My translation: ________________________________________</w:t>
      </w:r>
    </w:p>
    <w:sectPr>
      <w:headerReference r:id="rId3" w:type="default"/>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C271710"/>
    <w:rsid w:val="44E11654"/>
    <w:rsid w:val="6B054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qFormat="1"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qFormat="1"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heme="minorBidi"/>
      <w:sz w:val="22"/>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qFormat/>
    <w:uiPriority w:val="1"/>
  </w:style>
  <w:style w:type="table" w:default="1" w:styleId="3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List Number 2"/>
    <w:basedOn w:val="1"/>
    <w:unhideWhenUsed/>
    <w:uiPriority w:val="99"/>
    <w:pPr>
      <w:numPr>
        <w:ilvl w:val="0"/>
        <w:numId w:val="1"/>
      </w:numPr>
      <w:contextualSpacing/>
    </w:pPr>
  </w:style>
  <w:style w:type="paragraph" w:styleId="13">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Light Shading"/>
    <w:basedOn w:val="35"/>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Header Char"/>
    <w:basedOn w:val="32"/>
    <w:link w:val="25"/>
    <w:uiPriority w:val="99"/>
  </w:style>
  <w:style w:type="character" w:customStyle="1" w:styleId="136">
    <w:name w:val="Footer Char"/>
    <w:basedOn w:val="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32"/>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32"/>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32"/>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32"/>
    <w:link w:val="19"/>
    <w:uiPriority w:val="99"/>
  </w:style>
  <w:style w:type="character" w:customStyle="1" w:styleId="145">
    <w:name w:val="Body Text 2 Char"/>
    <w:basedOn w:val="32"/>
    <w:link w:val="28"/>
    <w:uiPriority w:val="99"/>
  </w:style>
  <w:style w:type="character" w:customStyle="1" w:styleId="146">
    <w:name w:val="Body Text 3 Char"/>
    <w:basedOn w:val="32"/>
    <w:link w:val="17"/>
    <w:uiPriority w:val="99"/>
    <w:rPr>
      <w:sz w:val="16"/>
      <w:szCs w:val="16"/>
    </w:rPr>
  </w:style>
  <w:style w:type="character" w:customStyle="1" w:styleId="147">
    <w:name w:val="Macro Text Char"/>
    <w:basedOn w:val="32"/>
    <w:link w:val="13"/>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32"/>
    <w:link w:val="148"/>
    <w:uiPriority w:val="29"/>
    <w:rPr>
      <w:i/>
      <w:iCs/>
      <w:color w:val="000000" w:themeColor="text1"/>
      <w14:textFill>
        <w14:solidFill>
          <w14:schemeClr w14:val="tx1"/>
        </w14:solidFill>
      </w14:textFill>
    </w:rPr>
  </w:style>
  <w:style w:type="character" w:customStyle="1" w:styleId="150">
    <w:name w:val="Heading 4 Char"/>
    <w:basedOn w:val="32"/>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32"/>
    <w:link w:val="6"/>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32"/>
    <w:link w:val="7"/>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32"/>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32"/>
    <w:link w:val="9"/>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32"/>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32"/>
    <w:link w:val="156"/>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914</Words>
  <Characters>3450</Characters>
  <Lines>0</Lines>
  <Paragraphs>0</Paragraphs>
  <TotalTime>4</TotalTime>
  <ScaleCrop>false</ScaleCrop>
  <LinksUpToDate>false</LinksUpToDate>
  <CharactersWithSpaces>3909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2026-07-17T08:36:21Z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eyJoZGlkIjoiYmIzOWEwMWFmOGFlMTdjMGNlYzZlM2U3NDUxNjkyZTUiLCJ1c2VySWQiOiI1MTM5NTk5NzQifQ==</vt:lpwstr>
  </property>
  <property fmtid="{D5CDD505-2E9C-101B-9397-08002B2CF9AE}" pid="3" name="KSOProductBuildVer">
    <vt:lpwstr>2052-11.8.2.7978</vt:lpwstr>
  </property>
  <property fmtid="{D5CDD505-2E9C-101B-9397-08002B2CF9AE}" pid="4" name="ICV">
    <vt:lpwstr>80D6C2FAAC32440F97EDC8B5970D1193_13</vt:lpwstr>
  </property>
</Properties>
</file>